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63F4" w14:textId="77777777" w:rsidR="002A4BD0" w:rsidRPr="00172524" w:rsidRDefault="00F17321">
      <w:pPr>
        <w:pStyle w:val="aa"/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项目方案</w:t>
      </w:r>
      <w:r w:rsidRPr="00172524">
        <w:rPr>
          <w:rFonts w:ascii="微软雅黑" w:eastAsia="微软雅黑" w:hAnsi="微软雅黑"/>
          <w:lang w:eastAsia="zh-CN"/>
        </w:rPr>
        <w:t>A</w:t>
      </w:r>
      <w:r w:rsidRPr="00172524">
        <w:rPr>
          <w:rFonts w:ascii="微软雅黑" w:eastAsia="微软雅黑" w:hAnsi="微软雅黑"/>
          <w:lang w:eastAsia="zh-CN"/>
        </w:rPr>
        <w:t>：智能客服系统升级</w:t>
      </w:r>
    </w:p>
    <w:p w14:paraId="7E7D54E3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项目方案</w:t>
      </w:r>
      <w:r w:rsidRPr="00172524">
        <w:rPr>
          <w:rFonts w:ascii="微软雅黑" w:eastAsia="微软雅黑" w:hAnsi="微软雅黑"/>
          <w:lang w:eastAsia="zh-CN"/>
        </w:rPr>
        <w:t>A</w:t>
      </w:r>
      <w:r w:rsidRPr="00172524">
        <w:rPr>
          <w:rFonts w:ascii="微软雅黑" w:eastAsia="微软雅黑" w:hAnsi="微软雅黑"/>
          <w:lang w:eastAsia="zh-CN"/>
        </w:rPr>
        <w:t>：智能客服系统升级</w:t>
      </w:r>
    </w:p>
    <w:p w14:paraId="292E9315" w14:textId="77777777" w:rsidR="002A4BD0" w:rsidRPr="00172524" w:rsidRDefault="002A4BD0">
      <w:pPr>
        <w:rPr>
          <w:rFonts w:ascii="微软雅黑" w:eastAsia="微软雅黑" w:hAnsi="微软雅黑"/>
          <w:lang w:eastAsia="zh-CN"/>
        </w:rPr>
      </w:pPr>
    </w:p>
    <w:p w14:paraId="7ACD67F7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一、项目背景</w:t>
      </w:r>
    </w:p>
    <w:p w14:paraId="351A58AE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随着公司业务规模持续扩大，现有客服系统已无法满足日益增长的服务需求。</w:t>
      </w:r>
    </w:p>
    <w:p w14:paraId="4EC8DF0E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本方案旨在引入</w:t>
      </w:r>
      <w:r w:rsidRPr="00172524">
        <w:rPr>
          <w:rFonts w:ascii="微软雅黑" w:eastAsia="微软雅黑" w:hAnsi="微软雅黑"/>
          <w:lang w:eastAsia="zh-CN"/>
        </w:rPr>
        <w:t>AI</w:t>
      </w:r>
      <w:r w:rsidRPr="00172524">
        <w:rPr>
          <w:rFonts w:ascii="微软雅黑" w:eastAsia="微软雅黑" w:hAnsi="微软雅黑"/>
          <w:lang w:eastAsia="zh-CN"/>
        </w:rPr>
        <w:t>技术，大幅提升客服效率和用户满意度。</w:t>
      </w:r>
    </w:p>
    <w:p w14:paraId="0B21FFBE" w14:textId="77777777" w:rsidR="002A4BD0" w:rsidRPr="00172524" w:rsidRDefault="002A4BD0">
      <w:pPr>
        <w:rPr>
          <w:rFonts w:ascii="微软雅黑" w:eastAsia="微软雅黑" w:hAnsi="微软雅黑"/>
          <w:lang w:eastAsia="zh-CN"/>
        </w:rPr>
      </w:pPr>
    </w:p>
    <w:p w14:paraId="325CE5D4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二、解决方案</w:t>
      </w:r>
    </w:p>
    <w:p w14:paraId="30E9CCA2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1. </w:t>
      </w:r>
      <w:r w:rsidRPr="00172524">
        <w:rPr>
          <w:rFonts w:ascii="微软雅黑" w:eastAsia="微软雅黑" w:hAnsi="微软雅黑"/>
          <w:lang w:eastAsia="zh-CN"/>
        </w:rPr>
        <w:t>部署大语言模型作为一级智能客服</w:t>
      </w:r>
    </w:p>
    <w:p w14:paraId="145C3BCB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2. </w:t>
      </w:r>
      <w:r w:rsidRPr="00172524">
        <w:rPr>
          <w:rFonts w:ascii="微软雅黑" w:eastAsia="微软雅黑" w:hAnsi="微软雅黑"/>
          <w:lang w:eastAsia="zh-CN"/>
        </w:rPr>
        <w:t>设计多轮对话引擎，支持复杂问题处理</w:t>
      </w:r>
    </w:p>
    <w:p w14:paraId="316EA587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3. </w:t>
      </w:r>
      <w:r w:rsidRPr="00172524">
        <w:rPr>
          <w:rFonts w:ascii="微软雅黑" w:eastAsia="微软雅黑" w:hAnsi="微软雅黑"/>
          <w:lang w:eastAsia="zh-CN"/>
        </w:rPr>
        <w:t>构建知识库自动更新机制</w:t>
      </w:r>
    </w:p>
    <w:p w14:paraId="7CD0EA28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4. </w:t>
      </w:r>
      <w:r w:rsidRPr="00172524">
        <w:rPr>
          <w:rFonts w:ascii="微软雅黑" w:eastAsia="微软雅黑" w:hAnsi="微软雅黑"/>
          <w:lang w:eastAsia="zh-CN"/>
        </w:rPr>
        <w:t>人工坐席智能辅助系统</w:t>
      </w:r>
    </w:p>
    <w:p w14:paraId="75B3F09F" w14:textId="77777777" w:rsidR="002A4BD0" w:rsidRPr="00172524" w:rsidRDefault="002A4BD0">
      <w:pPr>
        <w:rPr>
          <w:rFonts w:ascii="微软雅黑" w:eastAsia="微软雅黑" w:hAnsi="微软雅黑"/>
          <w:lang w:eastAsia="zh-CN"/>
        </w:rPr>
      </w:pPr>
    </w:p>
    <w:p w14:paraId="1322F9C7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三、预期收益</w:t>
      </w:r>
    </w:p>
    <w:p w14:paraId="3FD4FE11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- </w:t>
      </w:r>
      <w:r w:rsidRPr="00172524">
        <w:rPr>
          <w:rFonts w:ascii="微软雅黑" w:eastAsia="微软雅黑" w:hAnsi="微软雅黑"/>
          <w:lang w:eastAsia="zh-CN"/>
        </w:rPr>
        <w:t>客服响应时间：从平均</w:t>
      </w:r>
      <w:r w:rsidRPr="00172524">
        <w:rPr>
          <w:rFonts w:ascii="微软雅黑" w:eastAsia="微软雅黑" w:hAnsi="微软雅黑"/>
          <w:lang w:eastAsia="zh-CN"/>
        </w:rPr>
        <w:t>3</w:t>
      </w:r>
      <w:r w:rsidRPr="00172524">
        <w:rPr>
          <w:rFonts w:ascii="微软雅黑" w:eastAsia="微软雅黑" w:hAnsi="微软雅黑"/>
          <w:lang w:eastAsia="zh-CN"/>
        </w:rPr>
        <w:t>分钟降低至</w:t>
      </w:r>
      <w:r w:rsidRPr="00172524">
        <w:rPr>
          <w:rFonts w:ascii="微软雅黑" w:eastAsia="微软雅黑" w:hAnsi="微软雅黑"/>
          <w:lang w:eastAsia="zh-CN"/>
        </w:rPr>
        <w:t>10</w:t>
      </w:r>
      <w:r w:rsidRPr="00172524">
        <w:rPr>
          <w:rFonts w:ascii="微软雅黑" w:eastAsia="微软雅黑" w:hAnsi="微软雅黑"/>
          <w:lang w:eastAsia="zh-CN"/>
        </w:rPr>
        <w:t>秒以内</w:t>
      </w:r>
    </w:p>
    <w:p w14:paraId="6923A38C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- </w:t>
      </w:r>
      <w:r w:rsidRPr="00172524">
        <w:rPr>
          <w:rFonts w:ascii="微软雅黑" w:eastAsia="微软雅黑" w:hAnsi="微软雅黑"/>
          <w:lang w:eastAsia="zh-CN"/>
        </w:rPr>
        <w:t>问题自动解决率：提升至</w:t>
      </w:r>
      <w:r w:rsidRPr="00172524">
        <w:rPr>
          <w:rFonts w:ascii="微软雅黑" w:eastAsia="微软雅黑" w:hAnsi="微软雅黑"/>
          <w:lang w:eastAsia="zh-CN"/>
        </w:rPr>
        <w:t>75%</w:t>
      </w:r>
      <w:r w:rsidRPr="00172524">
        <w:rPr>
          <w:rFonts w:ascii="微软雅黑" w:eastAsia="微软雅黑" w:hAnsi="微软雅黑"/>
          <w:lang w:eastAsia="zh-CN"/>
        </w:rPr>
        <w:t>以上</w:t>
      </w:r>
    </w:p>
    <w:p w14:paraId="174615BE" w14:textId="77777777" w:rsidR="002A4BD0" w:rsidRPr="00172524" w:rsidRDefault="00F17321">
      <w:pPr>
        <w:rPr>
          <w:rFonts w:ascii="微软雅黑" w:eastAsia="微软雅黑" w:hAnsi="微软雅黑"/>
        </w:rPr>
      </w:pPr>
      <w:r w:rsidRPr="00172524">
        <w:rPr>
          <w:rFonts w:ascii="微软雅黑" w:eastAsia="微软雅黑" w:hAnsi="微软雅黑"/>
        </w:rPr>
        <w:t xml:space="preserve">- </w:t>
      </w:r>
      <w:r w:rsidRPr="00172524">
        <w:rPr>
          <w:rFonts w:ascii="微软雅黑" w:eastAsia="微软雅黑" w:hAnsi="微软雅黑"/>
        </w:rPr>
        <w:t>人工客服工作量：降低</w:t>
      </w:r>
      <w:r w:rsidRPr="00172524">
        <w:rPr>
          <w:rFonts w:ascii="微软雅黑" w:eastAsia="微软雅黑" w:hAnsi="微软雅黑"/>
        </w:rPr>
        <w:t>60%</w:t>
      </w:r>
    </w:p>
    <w:p w14:paraId="76BCD25E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- </w:t>
      </w:r>
      <w:r w:rsidRPr="00172524">
        <w:rPr>
          <w:rFonts w:ascii="微软雅黑" w:eastAsia="微软雅黑" w:hAnsi="微软雅黑"/>
          <w:lang w:eastAsia="zh-CN"/>
        </w:rPr>
        <w:t>年度节省人力成本：约</w:t>
      </w:r>
      <w:r w:rsidRPr="00172524">
        <w:rPr>
          <w:rFonts w:ascii="微软雅黑" w:eastAsia="微软雅黑" w:hAnsi="微软雅黑"/>
          <w:lang w:eastAsia="zh-CN"/>
        </w:rPr>
        <w:t>240</w:t>
      </w:r>
      <w:r w:rsidRPr="00172524">
        <w:rPr>
          <w:rFonts w:ascii="微软雅黑" w:eastAsia="微软雅黑" w:hAnsi="微软雅黑"/>
          <w:lang w:eastAsia="zh-CN"/>
        </w:rPr>
        <w:t>万元</w:t>
      </w:r>
    </w:p>
    <w:p w14:paraId="44DF50C4" w14:textId="77777777" w:rsidR="002A4BD0" w:rsidRPr="00172524" w:rsidRDefault="002A4BD0">
      <w:pPr>
        <w:rPr>
          <w:rFonts w:ascii="微软雅黑" w:eastAsia="微软雅黑" w:hAnsi="微软雅黑"/>
          <w:lang w:eastAsia="zh-CN"/>
        </w:rPr>
      </w:pPr>
    </w:p>
    <w:p w14:paraId="462A4958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lastRenderedPageBreak/>
        <w:t>四、实施计划</w:t>
      </w:r>
    </w:p>
    <w:p w14:paraId="5F4C7C26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第一阶段（</w:t>
      </w:r>
      <w:r w:rsidRPr="00172524">
        <w:rPr>
          <w:rFonts w:ascii="微软雅黑" w:eastAsia="微软雅黑" w:hAnsi="微软雅黑"/>
          <w:lang w:eastAsia="zh-CN"/>
        </w:rPr>
        <w:t>1-2</w:t>
      </w:r>
      <w:r w:rsidRPr="00172524">
        <w:rPr>
          <w:rFonts w:ascii="微软雅黑" w:eastAsia="微软雅黑" w:hAnsi="微软雅黑"/>
          <w:lang w:eastAsia="zh-CN"/>
        </w:rPr>
        <w:t>月）：需求调研与系统设计</w:t>
      </w:r>
    </w:p>
    <w:p w14:paraId="1443AD14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第二阶段（</w:t>
      </w:r>
      <w:r w:rsidRPr="00172524">
        <w:rPr>
          <w:rFonts w:ascii="微软雅黑" w:eastAsia="微软雅黑" w:hAnsi="微软雅黑"/>
          <w:lang w:eastAsia="zh-CN"/>
        </w:rPr>
        <w:t>3-4</w:t>
      </w:r>
      <w:r w:rsidRPr="00172524">
        <w:rPr>
          <w:rFonts w:ascii="微软雅黑" w:eastAsia="微软雅黑" w:hAnsi="微软雅黑"/>
          <w:lang w:eastAsia="zh-CN"/>
        </w:rPr>
        <w:t>月）：开发与测试</w:t>
      </w:r>
    </w:p>
    <w:p w14:paraId="035381A1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第三阶段（</w:t>
      </w:r>
      <w:r w:rsidRPr="00172524">
        <w:rPr>
          <w:rFonts w:ascii="微软雅黑" w:eastAsia="微软雅黑" w:hAnsi="微软雅黑"/>
          <w:lang w:eastAsia="zh-CN"/>
        </w:rPr>
        <w:t>5</w:t>
      </w:r>
      <w:r w:rsidRPr="00172524">
        <w:rPr>
          <w:rFonts w:ascii="微软雅黑" w:eastAsia="微软雅黑" w:hAnsi="微软雅黑"/>
          <w:lang w:eastAsia="zh-CN"/>
        </w:rPr>
        <w:t>月）：试运行与优化</w:t>
      </w:r>
    </w:p>
    <w:p w14:paraId="35A0BB28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第四阶段（</w:t>
      </w:r>
      <w:r w:rsidRPr="00172524">
        <w:rPr>
          <w:rFonts w:ascii="微软雅黑" w:eastAsia="微软雅黑" w:hAnsi="微软雅黑"/>
          <w:lang w:eastAsia="zh-CN"/>
        </w:rPr>
        <w:t>6</w:t>
      </w:r>
      <w:r w:rsidRPr="00172524">
        <w:rPr>
          <w:rFonts w:ascii="微软雅黑" w:eastAsia="微软雅黑" w:hAnsi="微软雅黑"/>
          <w:lang w:eastAsia="zh-CN"/>
        </w:rPr>
        <w:t>月）：全面上线</w:t>
      </w:r>
    </w:p>
    <w:p w14:paraId="7238B3D0" w14:textId="77777777" w:rsidR="002A4BD0" w:rsidRPr="00172524" w:rsidRDefault="002A4BD0">
      <w:pPr>
        <w:rPr>
          <w:rFonts w:ascii="微软雅黑" w:eastAsia="微软雅黑" w:hAnsi="微软雅黑"/>
          <w:lang w:eastAsia="zh-CN"/>
        </w:rPr>
      </w:pPr>
    </w:p>
    <w:p w14:paraId="045731F2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五、投资预算</w:t>
      </w:r>
    </w:p>
    <w:p w14:paraId="2023BC4D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>总预算：</w:t>
      </w:r>
      <w:r w:rsidRPr="00172524">
        <w:rPr>
          <w:rFonts w:ascii="微软雅黑" w:eastAsia="微软雅黑" w:hAnsi="微软雅黑"/>
          <w:lang w:eastAsia="zh-CN"/>
        </w:rPr>
        <w:t>180</w:t>
      </w:r>
      <w:r w:rsidRPr="00172524">
        <w:rPr>
          <w:rFonts w:ascii="微软雅黑" w:eastAsia="微软雅黑" w:hAnsi="微软雅黑"/>
          <w:lang w:eastAsia="zh-CN"/>
        </w:rPr>
        <w:t>万元</w:t>
      </w:r>
    </w:p>
    <w:p w14:paraId="15FB8FF8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- </w:t>
      </w:r>
      <w:r w:rsidRPr="00172524">
        <w:rPr>
          <w:rFonts w:ascii="微软雅黑" w:eastAsia="微软雅黑" w:hAnsi="微软雅黑"/>
          <w:lang w:eastAsia="zh-CN"/>
        </w:rPr>
        <w:t>软件开发：</w:t>
      </w:r>
      <w:r w:rsidRPr="00172524">
        <w:rPr>
          <w:rFonts w:ascii="微软雅黑" w:eastAsia="微软雅黑" w:hAnsi="微软雅黑"/>
          <w:lang w:eastAsia="zh-CN"/>
        </w:rPr>
        <w:t>120</w:t>
      </w:r>
      <w:r w:rsidRPr="00172524">
        <w:rPr>
          <w:rFonts w:ascii="微软雅黑" w:eastAsia="微软雅黑" w:hAnsi="微软雅黑"/>
          <w:lang w:eastAsia="zh-CN"/>
        </w:rPr>
        <w:t>万元</w:t>
      </w:r>
    </w:p>
    <w:p w14:paraId="6ECEE732" w14:textId="77777777" w:rsidR="002A4BD0" w:rsidRPr="00172524" w:rsidRDefault="00F17321">
      <w:pPr>
        <w:rPr>
          <w:rFonts w:ascii="微软雅黑" w:eastAsia="微软雅黑" w:hAnsi="微软雅黑"/>
          <w:lang w:eastAsia="zh-CN"/>
        </w:rPr>
      </w:pPr>
      <w:r w:rsidRPr="00172524">
        <w:rPr>
          <w:rFonts w:ascii="微软雅黑" w:eastAsia="微软雅黑" w:hAnsi="微软雅黑"/>
          <w:lang w:eastAsia="zh-CN"/>
        </w:rPr>
        <w:t xml:space="preserve">- </w:t>
      </w:r>
      <w:r w:rsidRPr="00172524">
        <w:rPr>
          <w:rFonts w:ascii="微软雅黑" w:eastAsia="微软雅黑" w:hAnsi="微软雅黑"/>
          <w:lang w:eastAsia="zh-CN"/>
        </w:rPr>
        <w:t>硬件采购：</w:t>
      </w:r>
      <w:r w:rsidRPr="00172524">
        <w:rPr>
          <w:rFonts w:ascii="微软雅黑" w:eastAsia="微软雅黑" w:hAnsi="微软雅黑"/>
          <w:lang w:eastAsia="zh-CN"/>
        </w:rPr>
        <w:t>30</w:t>
      </w:r>
      <w:r w:rsidRPr="00172524">
        <w:rPr>
          <w:rFonts w:ascii="微软雅黑" w:eastAsia="微软雅黑" w:hAnsi="微软雅黑"/>
          <w:lang w:eastAsia="zh-CN"/>
        </w:rPr>
        <w:t>万元</w:t>
      </w:r>
    </w:p>
    <w:p w14:paraId="12885BA8" w14:textId="77777777" w:rsidR="002A4BD0" w:rsidRPr="00172524" w:rsidRDefault="00F17321">
      <w:pPr>
        <w:rPr>
          <w:rFonts w:ascii="微软雅黑" w:eastAsia="微软雅黑" w:hAnsi="微软雅黑"/>
        </w:rPr>
      </w:pPr>
      <w:r w:rsidRPr="00172524">
        <w:rPr>
          <w:rFonts w:ascii="微软雅黑" w:eastAsia="微软雅黑" w:hAnsi="微软雅黑"/>
        </w:rPr>
        <w:t xml:space="preserve">- </w:t>
      </w:r>
      <w:r w:rsidRPr="00172524">
        <w:rPr>
          <w:rFonts w:ascii="微软雅黑" w:eastAsia="微软雅黑" w:hAnsi="微软雅黑"/>
        </w:rPr>
        <w:t>培训与推广：</w:t>
      </w:r>
      <w:r w:rsidRPr="00172524">
        <w:rPr>
          <w:rFonts w:ascii="微软雅黑" w:eastAsia="微软雅黑" w:hAnsi="微软雅黑"/>
        </w:rPr>
        <w:t>30</w:t>
      </w:r>
      <w:r w:rsidRPr="00172524">
        <w:rPr>
          <w:rFonts w:ascii="微软雅黑" w:eastAsia="微软雅黑" w:hAnsi="微软雅黑"/>
        </w:rPr>
        <w:t>万元</w:t>
      </w:r>
    </w:p>
    <w:sectPr w:rsidR="002A4BD0" w:rsidRPr="0017252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B781C" w14:textId="77777777" w:rsidR="00F17321" w:rsidRDefault="00F17321" w:rsidP="00091242">
      <w:pPr>
        <w:spacing w:after="0" w:line="240" w:lineRule="auto"/>
      </w:pPr>
      <w:r>
        <w:separator/>
      </w:r>
    </w:p>
  </w:endnote>
  <w:endnote w:type="continuationSeparator" w:id="0">
    <w:p w14:paraId="349BFBE2" w14:textId="77777777" w:rsidR="00F17321" w:rsidRDefault="00F17321" w:rsidP="00091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10B32" w14:textId="77777777" w:rsidR="00F17321" w:rsidRDefault="00F17321" w:rsidP="00091242">
      <w:pPr>
        <w:spacing w:after="0" w:line="240" w:lineRule="auto"/>
      </w:pPr>
      <w:r>
        <w:separator/>
      </w:r>
    </w:p>
  </w:footnote>
  <w:footnote w:type="continuationSeparator" w:id="0">
    <w:p w14:paraId="502B5B3E" w14:textId="77777777" w:rsidR="00F17321" w:rsidRDefault="00F17321" w:rsidP="00091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1242"/>
    <w:rsid w:val="0015074B"/>
    <w:rsid w:val="00172524"/>
    <w:rsid w:val="0029639D"/>
    <w:rsid w:val="002A4BD0"/>
    <w:rsid w:val="00326F90"/>
    <w:rsid w:val="00AA1D8D"/>
    <w:rsid w:val="00B47730"/>
    <w:rsid w:val="00CB0664"/>
    <w:rsid w:val="00F1732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F545E5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3</cp:revision>
  <dcterms:created xsi:type="dcterms:W3CDTF">2013-12-23T23:15:00Z</dcterms:created>
  <dcterms:modified xsi:type="dcterms:W3CDTF">2026-07-07T03:18:00Z</dcterms:modified>
  <cp:category/>
</cp:coreProperties>
</file>